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A387B" w14:textId="77777777" w:rsidR="00911691" w:rsidRPr="00911691" w:rsidRDefault="00911691" w:rsidP="00C71B44">
      <w:pPr>
        <w:spacing w:after="0" w:line="240" w:lineRule="auto"/>
        <w:rPr>
          <w:rFonts w:cs="Arial"/>
          <w:b/>
          <w:sz w:val="22"/>
        </w:rPr>
      </w:pPr>
    </w:p>
    <w:p w14:paraId="38457250" w14:textId="77777777" w:rsidR="00074093" w:rsidRDefault="00074093" w:rsidP="00C71B44">
      <w:pPr>
        <w:spacing w:after="0" w:line="240" w:lineRule="auto"/>
        <w:rPr>
          <w:rFonts w:cs="Arial"/>
          <w:b/>
          <w:sz w:val="28"/>
          <w:szCs w:val="28"/>
        </w:rPr>
      </w:pPr>
    </w:p>
    <w:p w14:paraId="235C3E98" w14:textId="77777777" w:rsidR="00074093" w:rsidRDefault="00074093" w:rsidP="00C71B44">
      <w:pPr>
        <w:spacing w:after="0" w:line="240" w:lineRule="auto"/>
        <w:rPr>
          <w:rFonts w:cs="Arial"/>
          <w:b/>
          <w:sz w:val="28"/>
          <w:szCs w:val="28"/>
        </w:rPr>
      </w:pPr>
    </w:p>
    <w:p w14:paraId="259B6EF9" w14:textId="5B3F3835" w:rsidR="00BA5879" w:rsidRPr="00981A78" w:rsidRDefault="00CD5A0A" w:rsidP="00C71B44">
      <w:pPr>
        <w:spacing w:after="0" w:line="240" w:lineRule="auto"/>
        <w:rPr>
          <w:rFonts w:cs="Arial"/>
          <w:sz w:val="28"/>
          <w:szCs w:val="28"/>
        </w:rPr>
      </w:pPr>
      <w:proofErr w:type="spellStart"/>
      <w:r w:rsidRPr="00981A78">
        <w:rPr>
          <w:rFonts w:cs="Arial"/>
          <w:b/>
          <w:sz w:val="28"/>
          <w:szCs w:val="28"/>
        </w:rPr>
        <w:t>Medienmitteilung</w:t>
      </w:r>
      <w:proofErr w:type="spellEnd"/>
    </w:p>
    <w:p w14:paraId="56FD083E" w14:textId="77777777" w:rsidR="00BA5879" w:rsidRPr="00911691" w:rsidRDefault="00CD5A0A" w:rsidP="00C71B44">
      <w:pPr>
        <w:spacing w:after="0" w:line="240" w:lineRule="auto"/>
        <w:rPr>
          <w:rFonts w:cs="Arial"/>
          <w:sz w:val="22"/>
        </w:rPr>
      </w:pPr>
      <w:r w:rsidRPr="00911691">
        <w:rPr>
          <w:rFonts w:cs="Arial"/>
          <w:b/>
          <w:sz w:val="22"/>
        </w:rPr>
        <w:t>Swiss Moto / TCS Training Center Lignières</w:t>
      </w:r>
    </w:p>
    <w:p w14:paraId="627F762C" w14:textId="77777777" w:rsidR="00C71B44" w:rsidRDefault="00C71B44" w:rsidP="00C71B44">
      <w:pPr>
        <w:spacing w:after="0" w:line="240" w:lineRule="auto"/>
        <w:rPr>
          <w:rFonts w:cs="Arial"/>
          <w:sz w:val="22"/>
        </w:rPr>
      </w:pPr>
    </w:p>
    <w:p w14:paraId="4AA6E183" w14:textId="77777777" w:rsidR="001D496E" w:rsidRPr="00F5657C" w:rsidRDefault="001D496E" w:rsidP="001D496E">
      <w:pPr>
        <w:spacing w:after="0" w:line="240" w:lineRule="auto"/>
        <w:rPr>
          <w:b/>
          <w:bCs/>
          <w:lang w:val="de-CH"/>
        </w:rPr>
      </w:pPr>
      <w:r w:rsidRPr="00F5657C">
        <w:rPr>
          <w:b/>
          <w:bCs/>
          <w:lang w:val="de-CH"/>
        </w:rPr>
        <w:t>__________________________________________</w:t>
      </w:r>
    </w:p>
    <w:p w14:paraId="7C754B82" w14:textId="77777777" w:rsidR="00C71B44" w:rsidRDefault="00C71B44" w:rsidP="00C71B44">
      <w:pPr>
        <w:spacing w:after="0" w:line="240" w:lineRule="auto"/>
        <w:rPr>
          <w:rFonts w:cs="Arial"/>
          <w:sz w:val="22"/>
        </w:rPr>
      </w:pPr>
    </w:p>
    <w:p w14:paraId="51D43DA4" w14:textId="472B483F" w:rsidR="00BA5879" w:rsidRDefault="00CD5A0A" w:rsidP="00C71B44">
      <w:pPr>
        <w:spacing w:after="0" w:line="240" w:lineRule="auto"/>
        <w:rPr>
          <w:rFonts w:cs="Arial"/>
          <w:sz w:val="22"/>
        </w:rPr>
      </w:pPr>
      <w:proofErr w:type="spellStart"/>
      <w:r w:rsidRPr="00911691">
        <w:rPr>
          <w:rFonts w:cs="Arial"/>
          <w:sz w:val="22"/>
        </w:rPr>
        <w:t>Däniken</w:t>
      </w:r>
      <w:proofErr w:type="spellEnd"/>
      <w:r w:rsidRPr="00911691">
        <w:rPr>
          <w:rFonts w:cs="Arial"/>
          <w:sz w:val="22"/>
        </w:rPr>
        <w:t xml:space="preserve"> / </w:t>
      </w:r>
      <w:proofErr w:type="spellStart"/>
      <w:r w:rsidRPr="00911691">
        <w:rPr>
          <w:rFonts w:cs="Arial"/>
          <w:sz w:val="22"/>
        </w:rPr>
        <w:t>Lignières</w:t>
      </w:r>
      <w:proofErr w:type="spellEnd"/>
      <w:r w:rsidRPr="00911691">
        <w:rPr>
          <w:rFonts w:cs="Arial"/>
          <w:sz w:val="22"/>
        </w:rPr>
        <w:t>, 04.06.2026</w:t>
      </w:r>
    </w:p>
    <w:p w14:paraId="1D5AECAF" w14:textId="77777777" w:rsidR="00D57906" w:rsidRPr="00911691" w:rsidRDefault="00D57906" w:rsidP="00C71B44">
      <w:pPr>
        <w:spacing w:after="0" w:line="240" w:lineRule="auto"/>
        <w:rPr>
          <w:rFonts w:cs="Arial"/>
          <w:sz w:val="22"/>
        </w:rPr>
      </w:pPr>
    </w:p>
    <w:p w14:paraId="564DABFF" w14:textId="77777777" w:rsidR="00BA5879" w:rsidRDefault="00CD5A0A" w:rsidP="00C71B44">
      <w:pPr>
        <w:spacing w:after="0" w:line="240" w:lineRule="auto"/>
        <w:rPr>
          <w:rFonts w:cs="Arial"/>
          <w:b/>
          <w:sz w:val="22"/>
        </w:rPr>
      </w:pPr>
      <w:r w:rsidRPr="00911691">
        <w:rPr>
          <w:rFonts w:cs="Arial"/>
          <w:b/>
          <w:sz w:val="22"/>
        </w:rPr>
        <w:t>Gedenkausfahrt zu Ehren von Jacques Cornu am Samstag, 27. Juni</w:t>
      </w:r>
    </w:p>
    <w:p w14:paraId="276EEEEF" w14:textId="77777777" w:rsidR="001D496E" w:rsidRPr="00911691" w:rsidRDefault="001D496E" w:rsidP="00C71B44">
      <w:pPr>
        <w:spacing w:after="0" w:line="240" w:lineRule="auto"/>
        <w:rPr>
          <w:rFonts w:cs="Arial"/>
          <w:sz w:val="22"/>
        </w:rPr>
      </w:pPr>
    </w:p>
    <w:p w14:paraId="7CCC334B" w14:textId="77777777" w:rsidR="00BA5879" w:rsidRDefault="00CD5A0A" w:rsidP="00C71B44">
      <w:pPr>
        <w:spacing w:after="0" w:line="240" w:lineRule="auto"/>
        <w:rPr>
          <w:rFonts w:cs="Arial"/>
          <w:sz w:val="22"/>
        </w:rPr>
      </w:pPr>
      <w:r w:rsidRPr="00911691">
        <w:rPr>
          <w:rFonts w:cs="Arial"/>
          <w:sz w:val="22"/>
        </w:rPr>
        <w:t xml:space="preserve">Initiiert von der Familie von Jacques Cornu und Florian Froidevaux, mit Unterstützung von Swiss Moto und dem TCS Training Center Lignières, findet diese Ehrung in Form einer einfachen, würdevollen und respektvollen Gedenkausfahrt mit dem Motorrad im Sinne von Jacques </w:t>
      </w:r>
      <w:proofErr w:type="spellStart"/>
      <w:r w:rsidRPr="00911691">
        <w:rPr>
          <w:rFonts w:cs="Arial"/>
          <w:sz w:val="22"/>
        </w:rPr>
        <w:t>statt</w:t>
      </w:r>
      <w:proofErr w:type="spellEnd"/>
      <w:r w:rsidRPr="00911691">
        <w:rPr>
          <w:rFonts w:cs="Arial"/>
          <w:sz w:val="22"/>
        </w:rPr>
        <w:t>.</w:t>
      </w:r>
    </w:p>
    <w:p w14:paraId="1E725E63" w14:textId="77777777" w:rsidR="001D496E" w:rsidRPr="00911691" w:rsidRDefault="001D496E" w:rsidP="00C71B44">
      <w:pPr>
        <w:spacing w:after="0" w:line="240" w:lineRule="auto"/>
        <w:rPr>
          <w:rFonts w:cs="Arial"/>
          <w:sz w:val="22"/>
        </w:rPr>
      </w:pPr>
    </w:p>
    <w:p w14:paraId="40D8C666" w14:textId="0A2B9BFF" w:rsidR="00BA5879" w:rsidRPr="00911691" w:rsidRDefault="00CD5A0A" w:rsidP="00C71B44">
      <w:pPr>
        <w:spacing w:after="0" w:line="240" w:lineRule="auto"/>
        <w:rPr>
          <w:rFonts w:cs="Arial"/>
          <w:sz w:val="22"/>
        </w:rPr>
      </w:pPr>
      <w:r w:rsidRPr="00911691">
        <w:rPr>
          <w:rFonts w:cs="Arial"/>
          <w:b/>
          <w:sz w:val="22"/>
        </w:rPr>
        <w:t>Datum:</w:t>
      </w:r>
      <w:r w:rsidRPr="00911691">
        <w:rPr>
          <w:rFonts w:cs="Arial"/>
          <w:sz w:val="22"/>
        </w:rPr>
        <w:t xml:space="preserve"> Samstag, 27. Juni</w:t>
      </w:r>
      <w:r w:rsidR="001D496E">
        <w:rPr>
          <w:rFonts w:cs="Arial"/>
          <w:sz w:val="22"/>
        </w:rPr>
        <w:t xml:space="preserve"> 2026</w:t>
      </w:r>
    </w:p>
    <w:p w14:paraId="573FFE29" w14:textId="77777777" w:rsidR="00BA5879" w:rsidRPr="00911691" w:rsidRDefault="00CD5A0A" w:rsidP="00C71B44">
      <w:pPr>
        <w:spacing w:after="0" w:line="240" w:lineRule="auto"/>
        <w:rPr>
          <w:rFonts w:cs="Arial"/>
          <w:sz w:val="22"/>
        </w:rPr>
      </w:pPr>
      <w:r w:rsidRPr="00911691">
        <w:rPr>
          <w:rFonts w:cs="Arial"/>
          <w:b/>
          <w:sz w:val="22"/>
        </w:rPr>
        <w:t>Start- und Zielort:</w:t>
      </w:r>
      <w:r w:rsidRPr="00911691">
        <w:rPr>
          <w:rFonts w:cs="Arial"/>
          <w:sz w:val="22"/>
        </w:rPr>
        <w:t xml:space="preserve"> TCS Training Center Lignières</w:t>
      </w:r>
    </w:p>
    <w:p w14:paraId="4D065332" w14:textId="77777777" w:rsidR="00BA5879" w:rsidRPr="00911691" w:rsidRDefault="00CD5A0A" w:rsidP="00C71B44">
      <w:pPr>
        <w:spacing w:after="0" w:line="240" w:lineRule="auto"/>
        <w:rPr>
          <w:rFonts w:cs="Arial"/>
          <w:sz w:val="22"/>
        </w:rPr>
      </w:pPr>
      <w:r w:rsidRPr="00911691">
        <w:rPr>
          <w:rFonts w:cs="Arial"/>
          <w:b/>
          <w:sz w:val="22"/>
        </w:rPr>
        <w:t>Beginn der Besammlung:</w:t>
      </w:r>
      <w:r w:rsidRPr="00911691">
        <w:rPr>
          <w:rFonts w:cs="Arial"/>
          <w:sz w:val="22"/>
        </w:rPr>
        <w:t xml:space="preserve"> 13.00 Uhr</w:t>
      </w:r>
    </w:p>
    <w:p w14:paraId="06B27903" w14:textId="77777777" w:rsidR="00BA5879" w:rsidRPr="00911691" w:rsidRDefault="00CD5A0A" w:rsidP="00C71B44">
      <w:pPr>
        <w:spacing w:after="0" w:line="240" w:lineRule="auto"/>
        <w:rPr>
          <w:rFonts w:cs="Arial"/>
          <w:sz w:val="22"/>
        </w:rPr>
      </w:pPr>
      <w:r w:rsidRPr="00911691">
        <w:rPr>
          <w:rFonts w:cs="Arial"/>
          <w:b/>
          <w:sz w:val="22"/>
        </w:rPr>
        <w:t>Abfahrt des Konvois:</w:t>
      </w:r>
      <w:r w:rsidRPr="00911691">
        <w:rPr>
          <w:rFonts w:cs="Arial"/>
          <w:sz w:val="22"/>
        </w:rPr>
        <w:t xml:space="preserve"> 14.00 Uhr</w:t>
      </w:r>
    </w:p>
    <w:p w14:paraId="07D92563" w14:textId="77777777" w:rsidR="00BA5879" w:rsidRPr="00911691" w:rsidRDefault="00CD5A0A" w:rsidP="00C71B44">
      <w:pPr>
        <w:spacing w:after="0" w:line="240" w:lineRule="auto"/>
        <w:rPr>
          <w:rFonts w:cs="Arial"/>
          <w:sz w:val="22"/>
        </w:rPr>
      </w:pPr>
      <w:r w:rsidRPr="00911691">
        <w:rPr>
          <w:rFonts w:cs="Arial"/>
          <w:b/>
          <w:sz w:val="22"/>
        </w:rPr>
        <w:t>Voraussichtliche Rückkehr:</w:t>
      </w:r>
      <w:r w:rsidRPr="00911691">
        <w:rPr>
          <w:rFonts w:cs="Arial"/>
          <w:sz w:val="22"/>
        </w:rPr>
        <w:t xml:space="preserve"> ca. 16.00 Uhr</w:t>
      </w:r>
    </w:p>
    <w:p w14:paraId="307BEA68" w14:textId="77777777" w:rsidR="00BA5879" w:rsidRPr="00911691" w:rsidRDefault="00CD5A0A" w:rsidP="00C71B44">
      <w:pPr>
        <w:spacing w:after="0" w:line="240" w:lineRule="auto"/>
        <w:rPr>
          <w:rFonts w:cs="Arial"/>
          <w:sz w:val="22"/>
        </w:rPr>
      </w:pPr>
      <w:r w:rsidRPr="00911691">
        <w:rPr>
          <w:rFonts w:cs="Arial"/>
          <w:b/>
          <w:sz w:val="22"/>
        </w:rPr>
        <w:t>Ehrung:</w:t>
      </w:r>
      <w:r w:rsidRPr="00911691">
        <w:rPr>
          <w:rFonts w:cs="Arial"/>
          <w:sz w:val="22"/>
        </w:rPr>
        <w:t xml:space="preserve"> 16.00 Uhr</w:t>
      </w:r>
    </w:p>
    <w:p w14:paraId="320EF019" w14:textId="77777777" w:rsidR="008327A1" w:rsidRDefault="008327A1" w:rsidP="00C71B44">
      <w:pPr>
        <w:spacing w:after="0" w:line="240" w:lineRule="auto"/>
        <w:rPr>
          <w:rFonts w:cs="Arial"/>
          <w:b/>
          <w:sz w:val="22"/>
        </w:rPr>
      </w:pPr>
    </w:p>
    <w:p w14:paraId="2BDE03EF" w14:textId="77777777" w:rsidR="008327A1" w:rsidRPr="00F5657C" w:rsidRDefault="008327A1" w:rsidP="008327A1">
      <w:pPr>
        <w:spacing w:after="0" w:line="240" w:lineRule="auto"/>
        <w:rPr>
          <w:b/>
          <w:bCs/>
          <w:lang w:val="de-CH"/>
        </w:rPr>
      </w:pPr>
      <w:r w:rsidRPr="00F5657C">
        <w:rPr>
          <w:b/>
          <w:bCs/>
          <w:lang w:val="de-CH"/>
        </w:rPr>
        <w:t>__________________________________________</w:t>
      </w:r>
    </w:p>
    <w:p w14:paraId="5842E819" w14:textId="77777777" w:rsidR="008327A1" w:rsidRDefault="008327A1" w:rsidP="00C71B44">
      <w:pPr>
        <w:spacing w:after="0" w:line="240" w:lineRule="auto"/>
        <w:rPr>
          <w:rFonts w:cs="Arial"/>
          <w:b/>
          <w:sz w:val="22"/>
        </w:rPr>
      </w:pPr>
    </w:p>
    <w:p w14:paraId="4F8417FE" w14:textId="654662A3" w:rsidR="00BA5879" w:rsidRDefault="00CD5A0A" w:rsidP="00C71B44">
      <w:pPr>
        <w:spacing w:after="0" w:line="240" w:lineRule="auto"/>
        <w:rPr>
          <w:rFonts w:cs="Arial"/>
          <w:b/>
          <w:sz w:val="22"/>
        </w:rPr>
      </w:pPr>
      <w:proofErr w:type="spellStart"/>
      <w:r w:rsidRPr="00911691">
        <w:rPr>
          <w:rFonts w:cs="Arial"/>
          <w:b/>
          <w:sz w:val="22"/>
        </w:rPr>
        <w:t>Gedenkausfahrt</w:t>
      </w:r>
      <w:proofErr w:type="spellEnd"/>
      <w:r w:rsidRPr="00911691">
        <w:rPr>
          <w:rFonts w:cs="Arial"/>
          <w:b/>
          <w:sz w:val="22"/>
        </w:rPr>
        <w:t xml:space="preserve"> zu Ehren von Jacques Cornu am Samstag, 27. Juni</w:t>
      </w:r>
    </w:p>
    <w:p w14:paraId="6DC3F958" w14:textId="77777777" w:rsidR="008327A1" w:rsidRPr="00911691" w:rsidRDefault="008327A1" w:rsidP="00C71B44">
      <w:pPr>
        <w:spacing w:after="0" w:line="240" w:lineRule="auto"/>
        <w:rPr>
          <w:rFonts w:cs="Arial"/>
          <w:sz w:val="22"/>
        </w:rPr>
      </w:pPr>
    </w:p>
    <w:p w14:paraId="19995C6B" w14:textId="77777777" w:rsidR="00BA5879" w:rsidRPr="00911691" w:rsidRDefault="00CD5A0A" w:rsidP="008327A1">
      <w:pPr>
        <w:spacing w:after="120" w:line="240" w:lineRule="auto"/>
        <w:rPr>
          <w:rFonts w:cs="Arial"/>
          <w:sz w:val="22"/>
        </w:rPr>
      </w:pPr>
      <w:r w:rsidRPr="00911691">
        <w:rPr>
          <w:rFonts w:cs="Arial"/>
          <w:sz w:val="22"/>
        </w:rPr>
        <w:t>Initiiert von der Familie von Jacques Cornu und Florian Froidevaux, mit Unterstützung von Swiss Moto und dem TCS Training Center Lignières, findet diese Ehrung in Form einer einfachen, würdevollen und respektvollen Gedenkausfahrt mit dem Motorrad im Sinne von Jacques statt.</w:t>
      </w:r>
    </w:p>
    <w:p w14:paraId="2B7B32FD" w14:textId="77777777" w:rsidR="00BA5879" w:rsidRPr="00911691" w:rsidRDefault="00CD5A0A" w:rsidP="00C71B44">
      <w:pPr>
        <w:spacing w:after="0" w:line="240" w:lineRule="auto"/>
        <w:rPr>
          <w:rFonts w:cs="Arial"/>
          <w:sz w:val="22"/>
        </w:rPr>
      </w:pPr>
      <w:r w:rsidRPr="00911691">
        <w:rPr>
          <w:rFonts w:cs="Arial"/>
          <w:sz w:val="22"/>
        </w:rPr>
        <w:t xml:space="preserve">Jacques Cornu hat </w:t>
      </w:r>
      <w:proofErr w:type="gramStart"/>
      <w:r w:rsidRPr="00911691">
        <w:rPr>
          <w:rFonts w:cs="Arial"/>
          <w:sz w:val="22"/>
        </w:rPr>
        <w:t>die</w:t>
      </w:r>
      <w:proofErr w:type="gramEnd"/>
      <w:r w:rsidRPr="00911691">
        <w:rPr>
          <w:rFonts w:cs="Arial"/>
          <w:sz w:val="22"/>
        </w:rPr>
        <w:t xml:space="preserve"> Motorradwelt in der Schweiz nachhaltig geprägt. Durch seine Karriere, sein Engagement, seine Leidenschaft und alles, was er mehreren Generationen von Motorradfahrerinnen und Motorradfahrern weitergegeben hat, hinterlässt er eine wichtige Spur in unserem Sport und in unserer Gemeinschaft.</w:t>
      </w:r>
    </w:p>
    <w:p w14:paraId="305FDDA4" w14:textId="77777777" w:rsidR="00BA5879" w:rsidRDefault="00CD5A0A" w:rsidP="00C71B44">
      <w:pPr>
        <w:spacing w:after="0" w:line="240" w:lineRule="auto"/>
        <w:rPr>
          <w:rFonts w:cs="Arial"/>
          <w:sz w:val="22"/>
        </w:rPr>
      </w:pPr>
      <w:r w:rsidRPr="00911691">
        <w:rPr>
          <w:rFonts w:cs="Arial"/>
          <w:sz w:val="22"/>
        </w:rPr>
        <w:t>Auf Wunsch der Familie soll diese Ehrung bewusst schlicht und einfach zu begleiten sein. Es handelt sich nicht um eine grosse Veranstaltung, sondern um einen Moment des Zusammenkommens, der Erinnerung und des Respekts, ganz im Sinne von Jacques.</w:t>
      </w:r>
    </w:p>
    <w:p w14:paraId="7E52D73F" w14:textId="77777777" w:rsidR="000E5664" w:rsidRPr="00911691" w:rsidRDefault="000E5664" w:rsidP="00C71B44">
      <w:pPr>
        <w:spacing w:after="0" w:line="240" w:lineRule="auto"/>
        <w:rPr>
          <w:rFonts w:cs="Arial"/>
          <w:sz w:val="22"/>
        </w:rPr>
      </w:pPr>
    </w:p>
    <w:p w14:paraId="68C6AC3A" w14:textId="77777777" w:rsidR="00BA5879" w:rsidRPr="00911691" w:rsidRDefault="00CD5A0A" w:rsidP="000E5664">
      <w:pPr>
        <w:spacing w:after="120" w:line="240" w:lineRule="auto"/>
        <w:rPr>
          <w:rFonts w:cs="Arial"/>
          <w:sz w:val="22"/>
        </w:rPr>
      </w:pPr>
      <w:r w:rsidRPr="00911691">
        <w:rPr>
          <w:rFonts w:cs="Arial"/>
          <w:b/>
          <w:sz w:val="22"/>
        </w:rPr>
        <w:t>Datum und Startort</w:t>
      </w:r>
    </w:p>
    <w:p w14:paraId="28CA0A22" w14:textId="77777777" w:rsidR="00BA5879" w:rsidRPr="000E5664" w:rsidRDefault="00CD5A0A" w:rsidP="00C71B44">
      <w:pPr>
        <w:spacing w:after="0" w:line="240" w:lineRule="auto"/>
        <w:rPr>
          <w:rFonts w:cs="Arial"/>
          <w:b/>
          <w:bCs/>
          <w:sz w:val="22"/>
        </w:rPr>
      </w:pPr>
      <w:r w:rsidRPr="000E5664">
        <w:rPr>
          <w:rFonts w:cs="Arial"/>
          <w:b/>
          <w:bCs/>
          <w:sz w:val="22"/>
        </w:rPr>
        <w:t>Samstag, 27. Juni - Start beim TCS Training Center Lignières</w:t>
      </w:r>
    </w:p>
    <w:p w14:paraId="69F384C1" w14:textId="77777777" w:rsidR="00BA5879" w:rsidRPr="00911691" w:rsidRDefault="00CD5A0A" w:rsidP="009B11E6">
      <w:pPr>
        <w:spacing w:after="120" w:line="240" w:lineRule="auto"/>
        <w:rPr>
          <w:rFonts w:cs="Arial"/>
          <w:sz w:val="22"/>
        </w:rPr>
      </w:pPr>
      <w:r w:rsidRPr="00911691">
        <w:rPr>
          <w:rFonts w:cs="Arial"/>
          <w:sz w:val="22"/>
        </w:rPr>
        <w:t>Die Wahl von Lignières ist besonders symbolisch, da dieser Ort eng mit der Geschichte von Jacques Cornu und seinem Weg in der Motorradwelt verbunden ist.</w:t>
      </w:r>
    </w:p>
    <w:p w14:paraId="3E38C81D" w14:textId="77777777" w:rsidR="00BA5879" w:rsidRPr="00911691" w:rsidRDefault="00CD5A0A" w:rsidP="00C71B44">
      <w:pPr>
        <w:spacing w:after="0" w:line="240" w:lineRule="auto"/>
        <w:rPr>
          <w:rFonts w:cs="Arial"/>
          <w:sz w:val="22"/>
        </w:rPr>
      </w:pPr>
      <w:r w:rsidRPr="00911691">
        <w:rPr>
          <w:rFonts w:cs="Arial"/>
          <w:sz w:val="22"/>
        </w:rPr>
        <w:t>Adresse: Chemin du Pré Pury 20, 2523 Lignières NE</w:t>
      </w:r>
    </w:p>
    <w:p w14:paraId="2361DEDF" w14:textId="77777777" w:rsidR="00BA5879" w:rsidRPr="00911691" w:rsidRDefault="00CD5A0A" w:rsidP="009B11E6">
      <w:pPr>
        <w:spacing w:after="120" w:line="240" w:lineRule="auto"/>
        <w:rPr>
          <w:rFonts w:cs="Arial"/>
          <w:sz w:val="22"/>
        </w:rPr>
      </w:pPr>
      <w:r w:rsidRPr="00911691">
        <w:rPr>
          <w:rFonts w:cs="Arial"/>
          <w:sz w:val="22"/>
        </w:rPr>
        <w:t>GPS: 47.09197° N, 7.07693° E</w:t>
      </w:r>
    </w:p>
    <w:p w14:paraId="7CAFDEC9" w14:textId="77777777" w:rsidR="00BA5879" w:rsidRPr="00911691" w:rsidRDefault="00CD5A0A" w:rsidP="00C71B44">
      <w:pPr>
        <w:spacing w:after="0" w:line="240" w:lineRule="auto"/>
        <w:rPr>
          <w:rFonts w:cs="Arial"/>
          <w:sz w:val="22"/>
        </w:rPr>
      </w:pPr>
      <w:r w:rsidRPr="00911691">
        <w:rPr>
          <w:rFonts w:cs="Arial"/>
          <w:b/>
          <w:sz w:val="22"/>
        </w:rPr>
        <w:t>Vorgesehenes Programm</w:t>
      </w:r>
    </w:p>
    <w:p w14:paraId="0202B3B1" w14:textId="77777777" w:rsidR="00BA5879" w:rsidRPr="00911691" w:rsidRDefault="00CD5A0A" w:rsidP="00C71B44">
      <w:pPr>
        <w:pStyle w:val="Aufzhlungszeichen"/>
        <w:spacing w:after="0" w:line="240" w:lineRule="auto"/>
        <w:rPr>
          <w:rFonts w:cs="Arial"/>
          <w:sz w:val="22"/>
        </w:rPr>
      </w:pPr>
      <w:r w:rsidRPr="00911691">
        <w:rPr>
          <w:rFonts w:cs="Arial"/>
          <w:sz w:val="22"/>
        </w:rPr>
        <w:t>13.00 Uhr: Beginn der Besammlung beim TCS Training Center Lignières</w:t>
      </w:r>
    </w:p>
    <w:p w14:paraId="3CB44BB7" w14:textId="77777777" w:rsidR="00BA5879" w:rsidRPr="00911691" w:rsidRDefault="00CD5A0A" w:rsidP="00C71B44">
      <w:pPr>
        <w:pStyle w:val="Aufzhlungszeichen"/>
        <w:spacing w:after="0" w:line="240" w:lineRule="auto"/>
        <w:rPr>
          <w:rFonts w:cs="Arial"/>
          <w:sz w:val="22"/>
        </w:rPr>
      </w:pPr>
      <w:r w:rsidRPr="00911691">
        <w:rPr>
          <w:rFonts w:cs="Arial"/>
          <w:sz w:val="22"/>
        </w:rPr>
        <w:t>13.50 Uhr: wichtige Informationen vor der Abfahrt des Konvois</w:t>
      </w:r>
    </w:p>
    <w:p w14:paraId="6BC99115" w14:textId="77777777" w:rsidR="00BA5879" w:rsidRPr="00911691" w:rsidRDefault="00CD5A0A" w:rsidP="00C71B44">
      <w:pPr>
        <w:pStyle w:val="Aufzhlungszeichen"/>
        <w:spacing w:after="0" w:line="240" w:lineRule="auto"/>
        <w:rPr>
          <w:rFonts w:cs="Arial"/>
          <w:sz w:val="22"/>
        </w:rPr>
      </w:pPr>
      <w:r w:rsidRPr="00911691">
        <w:rPr>
          <w:rFonts w:cs="Arial"/>
          <w:sz w:val="22"/>
        </w:rPr>
        <w:t>14.00 Uhr: Abfahrt des Motorradkonvois</w:t>
      </w:r>
    </w:p>
    <w:p w14:paraId="2ECFCF29" w14:textId="77777777" w:rsidR="00BA5879" w:rsidRPr="00911691" w:rsidRDefault="00CD5A0A" w:rsidP="00C71B44">
      <w:pPr>
        <w:pStyle w:val="Aufzhlungszeichen"/>
        <w:spacing w:after="0" w:line="240" w:lineRule="auto"/>
        <w:rPr>
          <w:rFonts w:cs="Arial"/>
          <w:sz w:val="22"/>
        </w:rPr>
      </w:pPr>
      <w:r w:rsidRPr="00911691">
        <w:rPr>
          <w:rFonts w:cs="Arial"/>
          <w:sz w:val="22"/>
        </w:rPr>
        <w:t>16.00 Uhr: Rückkehr des gesamten Konvois zum TCS Training Center Lignières</w:t>
      </w:r>
    </w:p>
    <w:p w14:paraId="754B2D89" w14:textId="77777777" w:rsidR="00BA5879" w:rsidRPr="00911691" w:rsidRDefault="00CD5A0A" w:rsidP="00C71B44">
      <w:pPr>
        <w:pStyle w:val="Aufzhlungszeichen"/>
        <w:spacing w:after="0" w:line="240" w:lineRule="auto"/>
        <w:rPr>
          <w:rFonts w:cs="Arial"/>
          <w:sz w:val="22"/>
        </w:rPr>
      </w:pPr>
      <w:r w:rsidRPr="00911691">
        <w:rPr>
          <w:rFonts w:cs="Arial"/>
          <w:sz w:val="22"/>
        </w:rPr>
        <w:t>16.00 Uhr: Ansprache und Ehrung für Jacques Cornu</w:t>
      </w:r>
    </w:p>
    <w:p w14:paraId="601ED236" w14:textId="77777777" w:rsidR="00BA5879" w:rsidRDefault="00CD5A0A" w:rsidP="00C71B44">
      <w:pPr>
        <w:pStyle w:val="Aufzhlungszeichen"/>
        <w:spacing w:after="0" w:line="240" w:lineRule="auto"/>
        <w:rPr>
          <w:rFonts w:cs="Arial"/>
          <w:sz w:val="22"/>
        </w:rPr>
      </w:pPr>
      <w:r w:rsidRPr="00911691">
        <w:rPr>
          <w:rFonts w:cs="Arial"/>
          <w:sz w:val="22"/>
        </w:rPr>
        <w:t xml:space="preserve">17.00 Uhr: Ende der </w:t>
      </w:r>
      <w:proofErr w:type="spellStart"/>
      <w:r w:rsidRPr="00911691">
        <w:rPr>
          <w:rFonts w:cs="Arial"/>
          <w:sz w:val="22"/>
        </w:rPr>
        <w:t>Veranstaltung</w:t>
      </w:r>
      <w:proofErr w:type="spellEnd"/>
    </w:p>
    <w:p w14:paraId="1D0C8198" w14:textId="77777777" w:rsidR="004543A7" w:rsidRDefault="004543A7" w:rsidP="00C71B44">
      <w:pPr>
        <w:spacing w:after="0" w:line="240" w:lineRule="auto"/>
        <w:rPr>
          <w:rFonts w:cs="Arial"/>
          <w:b/>
          <w:sz w:val="22"/>
        </w:rPr>
      </w:pPr>
    </w:p>
    <w:p w14:paraId="03B69F08" w14:textId="77777777" w:rsidR="004543A7" w:rsidRDefault="004543A7" w:rsidP="00C71B44">
      <w:pPr>
        <w:spacing w:after="0" w:line="240" w:lineRule="auto"/>
        <w:rPr>
          <w:rFonts w:cs="Arial"/>
          <w:b/>
          <w:sz w:val="22"/>
        </w:rPr>
      </w:pPr>
    </w:p>
    <w:p w14:paraId="5C6E3927" w14:textId="77777777" w:rsidR="004543A7" w:rsidRDefault="004543A7" w:rsidP="00C71B44">
      <w:pPr>
        <w:spacing w:after="0" w:line="240" w:lineRule="auto"/>
        <w:rPr>
          <w:rFonts w:cs="Arial"/>
          <w:b/>
          <w:sz w:val="22"/>
        </w:rPr>
      </w:pPr>
    </w:p>
    <w:p w14:paraId="34C05CE9" w14:textId="77777777" w:rsidR="004543A7" w:rsidRDefault="004543A7" w:rsidP="00C71B44">
      <w:pPr>
        <w:spacing w:after="0" w:line="240" w:lineRule="auto"/>
        <w:rPr>
          <w:rFonts w:cs="Arial"/>
          <w:b/>
          <w:sz w:val="22"/>
        </w:rPr>
      </w:pPr>
    </w:p>
    <w:p w14:paraId="25B99465" w14:textId="77777777" w:rsidR="004543A7" w:rsidRDefault="004543A7" w:rsidP="00C71B44">
      <w:pPr>
        <w:spacing w:after="0" w:line="240" w:lineRule="auto"/>
        <w:rPr>
          <w:rFonts w:cs="Arial"/>
          <w:b/>
          <w:sz w:val="22"/>
        </w:rPr>
      </w:pPr>
    </w:p>
    <w:p w14:paraId="19733BC2" w14:textId="52B931D5" w:rsidR="00BA5879" w:rsidRPr="00911691" w:rsidRDefault="00CD5A0A" w:rsidP="00C71B44">
      <w:pPr>
        <w:spacing w:after="0" w:line="240" w:lineRule="auto"/>
        <w:rPr>
          <w:rFonts w:cs="Arial"/>
          <w:sz w:val="22"/>
        </w:rPr>
      </w:pPr>
      <w:proofErr w:type="spellStart"/>
      <w:r w:rsidRPr="00911691">
        <w:rPr>
          <w:rFonts w:cs="Arial"/>
          <w:b/>
          <w:sz w:val="22"/>
        </w:rPr>
        <w:t>Vorgesehene</w:t>
      </w:r>
      <w:proofErr w:type="spellEnd"/>
      <w:r w:rsidRPr="00911691">
        <w:rPr>
          <w:rFonts w:cs="Arial"/>
          <w:b/>
          <w:sz w:val="22"/>
        </w:rPr>
        <w:t xml:space="preserve"> Route</w:t>
      </w:r>
    </w:p>
    <w:p w14:paraId="74C848A8" w14:textId="77777777" w:rsidR="00BA5879" w:rsidRPr="00911691" w:rsidRDefault="00CD5A0A" w:rsidP="00C71B44">
      <w:pPr>
        <w:spacing w:after="0" w:line="240" w:lineRule="auto"/>
        <w:rPr>
          <w:rFonts w:cs="Arial"/>
          <w:sz w:val="22"/>
        </w:rPr>
      </w:pPr>
      <w:r w:rsidRPr="00911691">
        <w:rPr>
          <w:rFonts w:cs="Arial"/>
          <w:sz w:val="22"/>
        </w:rPr>
        <w:t>Der Konvoi startet beim TCS Training Center Lignières und folgt anschliessend der vorgesehenen Route:</w:t>
      </w:r>
    </w:p>
    <w:p w14:paraId="4298444D" w14:textId="77777777" w:rsidR="00BA5879" w:rsidRPr="00911691" w:rsidRDefault="00CD5A0A" w:rsidP="00C71B44">
      <w:pPr>
        <w:pStyle w:val="Aufzhlungszeichen"/>
        <w:spacing w:after="0" w:line="240" w:lineRule="auto"/>
        <w:rPr>
          <w:rFonts w:cs="Arial"/>
          <w:sz w:val="22"/>
        </w:rPr>
      </w:pPr>
      <w:r w:rsidRPr="00911691">
        <w:rPr>
          <w:rFonts w:cs="Arial"/>
          <w:sz w:val="22"/>
        </w:rPr>
        <w:t>Abfahrt in Richtung Route de Sassel</w:t>
      </w:r>
    </w:p>
    <w:p w14:paraId="66810DC5" w14:textId="77777777" w:rsidR="00BA5879" w:rsidRPr="00911691" w:rsidRDefault="00CD5A0A" w:rsidP="00C71B44">
      <w:pPr>
        <w:pStyle w:val="Aufzhlungszeichen"/>
        <w:spacing w:after="0" w:line="240" w:lineRule="auto"/>
        <w:rPr>
          <w:rFonts w:cs="Arial"/>
          <w:sz w:val="22"/>
        </w:rPr>
      </w:pPr>
      <w:r w:rsidRPr="00911691">
        <w:rPr>
          <w:rFonts w:cs="Arial"/>
          <w:sz w:val="22"/>
        </w:rPr>
        <w:t>Fahrt via Frochaux</w:t>
      </w:r>
    </w:p>
    <w:p w14:paraId="7FFA298F" w14:textId="77777777" w:rsidR="00BA5879" w:rsidRPr="00911691" w:rsidRDefault="00CD5A0A" w:rsidP="00C71B44">
      <w:pPr>
        <w:pStyle w:val="Aufzhlungszeichen"/>
        <w:spacing w:after="0" w:line="240" w:lineRule="auto"/>
        <w:rPr>
          <w:rFonts w:cs="Arial"/>
          <w:sz w:val="22"/>
        </w:rPr>
      </w:pPr>
      <w:r w:rsidRPr="00911691">
        <w:rPr>
          <w:rFonts w:cs="Arial"/>
          <w:sz w:val="22"/>
        </w:rPr>
        <w:t>Le Maley</w:t>
      </w:r>
    </w:p>
    <w:p w14:paraId="3B1961D7" w14:textId="77777777" w:rsidR="00BA5879" w:rsidRPr="00911691" w:rsidRDefault="00CD5A0A" w:rsidP="00C71B44">
      <w:pPr>
        <w:pStyle w:val="Aufzhlungszeichen"/>
        <w:spacing w:after="0" w:line="240" w:lineRule="auto"/>
        <w:rPr>
          <w:rFonts w:cs="Arial"/>
          <w:sz w:val="22"/>
        </w:rPr>
      </w:pPr>
      <w:r w:rsidRPr="00911691">
        <w:rPr>
          <w:rFonts w:cs="Arial"/>
          <w:sz w:val="22"/>
        </w:rPr>
        <w:t>Route de Lignières in Richtung Saint-Blaise</w:t>
      </w:r>
    </w:p>
    <w:p w14:paraId="57CB3791" w14:textId="77777777" w:rsidR="00BA5879" w:rsidRPr="00911691" w:rsidRDefault="00CD5A0A" w:rsidP="00C71B44">
      <w:pPr>
        <w:pStyle w:val="Aufzhlungszeichen"/>
        <w:spacing w:after="0" w:line="240" w:lineRule="auto"/>
        <w:rPr>
          <w:rFonts w:cs="Arial"/>
          <w:sz w:val="22"/>
        </w:rPr>
      </w:pPr>
      <w:r w:rsidRPr="00911691">
        <w:rPr>
          <w:rFonts w:cs="Arial"/>
          <w:sz w:val="22"/>
        </w:rPr>
        <w:t>Rue de la Maigroge</w:t>
      </w:r>
    </w:p>
    <w:p w14:paraId="2A1F93F0" w14:textId="77777777" w:rsidR="00BA5879" w:rsidRPr="00911691" w:rsidRDefault="00CD5A0A" w:rsidP="00C71B44">
      <w:pPr>
        <w:pStyle w:val="Aufzhlungszeichen"/>
        <w:spacing w:after="0" w:line="240" w:lineRule="auto"/>
        <w:rPr>
          <w:rFonts w:cs="Arial"/>
          <w:sz w:val="22"/>
        </w:rPr>
      </w:pPr>
      <w:r w:rsidRPr="00911691">
        <w:rPr>
          <w:rFonts w:cs="Arial"/>
          <w:sz w:val="22"/>
        </w:rPr>
        <w:t>Route du Brel</w:t>
      </w:r>
    </w:p>
    <w:p w14:paraId="187B24FF" w14:textId="77777777" w:rsidR="00BA5879" w:rsidRPr="00911691" w:rsidRDefault="00CD5A0A" w:rsidP="004543A7">
      <w:pPr>
        <w:pStyle w:val="Aufzhlungszeichen"/>
        <w:spacing w:after="120" w:line="240" w:lineRule="auto"/>
        <w:ind w:left="357" w:hanging="357"/>
        <w:rPr>
          <w:rFonts w:cs="Arial"/>
          <w:sz w:val="22"/>
        </w:rPr>
      </w:pPr>
      <w:r w:rsidRPr="00911691">
        <w:rPr>
          <w:rFonts w:cs="Arial"/>
          <w:sz w:val="22"/>
        </w:rPr>
        <w:t>Ankunft in Hauterive, mit einem vorgesehenen Halt auf dem Parkplatz am Chemin des Roseaux, 2068 Hauterive</w:t>
      </w:r>
    </w:p>
    <w:p w14:paraId="47471710" w14:textId="77777777" w:rsidR="00BA5879" w:rsidRPr="00911691" w:rsidRDefault="00CD5A0A" w:rsidP="00C71B44">
      <w:pPr>
        <w:spacing w:after="0" w:line="240" w:lineRule="auto"/>
        <w:rPr>
          <w:rFonts w:cs="Arial"/>
          <w:sz w:val="22"/>
        </w:rPr>
      </w:pPr>
      <w:r w:rsidRPr="00911691">
        <w:rPr>
          <w:rFonts w:cs="Arial"/>
          <w:sz w:val="22"/>
        </w:rPr>
        <w:t>Anschliessend fährt der Konvoi ab dem Parkplatz über folgende Route zurück nach Lignières:</w:t>
      </w:r>
    </w:p>
    <w:p w14:paraId="0D4CA525" w14:textId="77777777" w:rsidR="00BA5879" w:rsidRPr="00911691" w:rsidRDefault="00CD5A0A" w:rsidP="00C71B44">
      <w:pPr>
        <w:pStyle w:val="Aufzhlungszeichen"/>
        <w:spacing w:after="0" w:line="240" w:lineRule="auto"/>
        <w:rPr>
          <w:rFonts w:cs="Arial"/>
          <w:sz w:val="22"/>
        </w:rPr>
      </w:pPr>
      <w:r w:rsidRPr="00911691">
        <w:rPr>
          <w:rFonts w:cs="Arial"/>
          <w:sz w:val="22"/>
        </w:rPr>
        <w:t>Route du Brel</w:t>
      </w:r>
    </w:p>
    <w:p w14:paraId="5068383C" w14:textId="77777777" w:rsidR="00BA5879" w:rsidRPr="00911691" w:rsidRDefault="00CD5A0A" w:rsidP="00C71B44">
      <w:pPr>
        <w:pStyle w:val="Aufzhlungszeichen"/>
        <w:spacing w:after="0" w:line="240" w:lineRule="auto"/>
        <w:rPr>
          <w:rFonts w:cs="Arial"/>
          <w:sz w:val="22"/>
        </w:rPr>
      </w:pPr>
      <w:r w:rsidRPr="00911691">
        <w:rPr>
          <w:rFonts w:cs="Arial"/>
          <w:sz w:val="22"/>
        </w:rPr>
        <w:t>Rue de la Maigroge</w:t>
      </w:r>
    </w:p>
    <w:p w14:paraId="49422DB0" w14:textId="77777777" w:rsidR="00BA5879" w:rsidRPr="00911691" w:rsidRDefault="00CD5A0A" w:rsidP="00C71B44">
      <w:pPr>
        <w:pStyle w:val="Aufzhlungszeichen"/>
        <w:spacing w:after="0" w:line="240" w:lineRule="auto"/>
        <w:rPr>
          <w:rFonts w:cs="Arial"/>
          <w:sz w:val="22"/>
        </w:rPr>
      </w:pPr>
      <w:r w:rsidRPr="00911691">
        <w:rPr>
          <w:rFonts w:cs="Arial"/>
          <w:sz w:val="22"/>
        </w:rPr>
        <w:t>Fahrt via Enges</w:t>
      </w:r>
    </w:p>
    <w:p w14:paraId="0ADF9541" w14:textId="77777777" w:rsidR="00BA5879" w:rsidRPr="00911691" w:rsidRDefault="00CD5A0A" w:rsidP="00C71B44">
      <w:pPr>
        <w:pStyle w:val="Aufzhlungszeichen"/>
        <w:spacing w:after="0" w:line="240" w:lineRule="auto"/>
        <w:rPr>
          <w:rFonts w:cs="Arial"/>
          <w:sz w:val="22"/>
        </w:rPr>
      </w:pPr>
      <w:r w:rsidRPr="00911691">
        <w:rPr>
          <w:rFonts w:cs="Arial"/>
          <w:sz w:val="22"/>
        </w:rPr>
        <w:t>Lordel</w:t>
      </w:r>
    </w:p>
    <w:p w14:paraId="3E6D89B3" w14:textId="77777777" w:rsidR="00BA5879" w:rsidRPr="00911691" w:rsidRDefault="00CD5A0A" w:rsidP="00C71B44">
      <w:pPr>
        <w:pStyle w:val="Aufzhlungszeichen"/>
        <w:spacing w:after="0" w:line="240" w:lineRule="auto"/>
        <w:rPr>
          <w:rFonts w:cs="Arial"/>
          <w:sz w:val="22"/>
        </w:rPr>
      </w:pPr>
      <w:r w:rsidRPr="00911691">
        <w:rPr>
          <w:rFonts w:cs="Arial"/>
          <w:sz w:val="22"/>
        </w:rPr>
        <w:t>Les Rosières</w:t>
      </w:r>
    </w:p>
    <w:p w14:paraId="0B485C84" w14:textId="77777777" w:rsidR="00BA5879" w:rsidRPr="00911691" w:rsidRDefault="00CD5A0A" w:rsidP="004543A7">
      <w:pPr>
        <w:pStyle w:val="Aufzhlungszeichen"/>
        <w:spacing w:after="120" w:line="240" w:lineRule="auto"/>
        <w:ind w:left="357" w:hanging="357"/>
        <w:rPr>
          <w:rFonts w:cs="Arial"/>
          <w:sz w:val="22"/>
        </w:rPr>
      </w:pPr>
      <w:r w:rsidRPr="00911691">
        <w:rPr>
          <w:rFonts w:cs="Arial"/>
          <w:sz w:val="22"/>
        </w:rPr>
        <w:t>Rückkehr zum TCS Training &amp; Events Center Lignières</w:t>
      </w:r>
    </w:p>
    <w:p w14:paraId="7211E82D" w14:textId="77777777" w:rsidR="00BA5879" w:rsidRPr="00911691" w:rsidRDefault="00CD5A0A" w:rsidP="00C71B44">
      <w:pPr>
        <w:spacing w:after="0" w:line="240" w:lineRule="auto"/>
        <w:rPr>
          <w:rFonts w:cs="Arial"/>
          <w:sz w:val="22"/>
        </w:rPr>
      </w:pPr>
      <w:r w:rsidRPr="00911691">
        <w:rPr>
          <w:rFonts w:cs="Arial"/>
          <w:sz w:val="22"/>
        </w:rPr>
        <w:t>Bei der Ankunft auf dem Gelände gelten die gleichen Parkmodalitäten wie beim Eintreffen zur Besammlung.</w:t>
      </w:r>
    </w:p>
    <w:p w14:paraId="3404F757" w14:textId="77777777" w:rsidR="00BA5879" w:rsidRPr="00911691" w:rsidRDefault="00CD5A0A" w:rsidP="004543A7">
      <w:pPr>
        <w:spacing w:after="120" w:line="240" w:lineRule="auto"/>
        <w:rPr>
          <w:rFonts w:cs="Arial"/>
          <w:sz w:val="22"/>
        </w:rPr>
      </w:pPr>
      <w:r w:rsidRPr="00911691">
        <w:rPr>
          <w:rFonts w:cs="Arial"/>
          <w:sz w:val="22"/>
        </w:rPr>
        <w:t>Anschliessend findet im Paddock, beim Sammelpunkt der Teilnehmenden, eine Ehrung für Jacques statt. Dabei werden einige Worte gesprochen, gefolgt von einer Schweigeminute.</w:t>
      </w:r>
    </w:p>
    <w:p w14:paraId="3D919B26" w14:textId="77777777" w:rsidR="00BA5879" w:rsidRPr="00911691" w:rsidRDefault="00CD5A0A" w:rsidP="00C71B44">
      <w:pPr>
        <w:spacing w:after="0" w:line="240" w:lineRule="auto"/>
        <w:rPr>
          <w:rFonts w:cs="Arial"/>
          <w:sz w:val="22"/>
        </w:rPr>
      </w:pPr>
      <w:r w:rsidRPr="00911691">
        <w:rPr>
          <w:rFonts w:cs="Arial"/>
          <w:b/>
          <w:sz w:val="22"/>
        </w:rPr>
        <w:t>Praktische Informationen</w:t>
      </w:r>
    </w:p>
    <w:p w14:paraId="15F9D2C7" w14:textId="4FA7C0CE" w:rsidR="00BA5879" w:rsidRPr="00911691" w:rsidRDefault="00CD5A0A" w:rsidP="00C71B44">
      <w:pPr>
        <w:pStyle w:val="Aufzhlungszeichen"/>
        <w:spacing w:after="0" w:line="240" w:lineRule="auto"/>
        <w:rPr>
          <w:rFonts w:cs="Arial"/>
          <w:sz w:val="22"/>
        </w:rPr>
      </w:pPr>
      <w:r w:rsidRPr="00911691">
        <w:rPr>
          <w:rFonts w:cs="Arial"/>
          <w:sz w:val="22"/>
        </w:rPr>
        <w:t xml:space="preserve">Die Veranstaltung ist bewusst schlicht und respektvoll gehalten. </w:t>
      </w:r>
      <w:r w:rsidR="00B9268D" w:rsidRPr="00B9268D">
        <w:rPr>
          <w:rFonts w:cs="Arial"/>
          <w:sz w:val="22"/>
        </w:rPr>
        <w:t>Während des Treffens werden Getränke angeboten</w:t>
      </w:r>
      <w:r w:rsidR="00376207">
        <w:rPr>
          <w:rFonts w:cs="Arial"/>
          <w:sz w:val="22"/>
        </w:rPr>
        <w:t>,</w:t>
      </w:r>
      <w:r w:rsidR="00B9268D" w:rsidRPr="00B9268D">
        <w:rPr>
          <w:rFonts w:cs="Arial"/>
          <w:sz w:val="22"/>
        </w:rPr>
        <w:t xml:space="preserve"> im Anschluss an die Gedenkfeier besteht vor Ort die Möglichkeit, eine kleine Verpflegung zu beziehen.</w:t>
      </w:r>
      <w:r w:rsidRPr="00911691">
        <w:rPr>
          <w:rFonts w:cs="Arial"/>
          <w:sz w:val="22"/>
        </w:rPr>
        <w:t xml:space="preserve"> Nach der Ehrung kann jeder frei abreisen.</w:t>
      </w:r>
    </w:p>
    <w:p w14:paraId="2C17EB32" w14:textId="77777777" w:rsidR="00BA5879" w:rsidRPr="00911691" w:rsidRDefault="00CD5A0A" w:rsidP="00C71B44">
      <w:pPr>
        <w:pStyle w:val="Aufzhlungszeichen"/>
        <w:spacing w:after="0" w:line="240" w:lineRule="auto"/>
        <w:rPr>
          <w:rFonts w:cs="Arial"/>
          <w:sz w:val="22"/>
        </w:rPr>
      </w:pPr>
      <w:r w:rsidRPr="00911691">
        <w:rPr>
          <w:rFonts w:cs="Arial"/>
          <w:sz w:val="22"/>
        </w:rPr>
        <w:t>Die Teilnehmerinnen und Teilnehmer werden gebeten, die Anweisungen der Organisatoren, der für die Begleitung des Konvois zuständigen Personen sowie die Verkehrsregeln zu respektieren. Die Sicherheit und der von der Familie gesetzte Rahmen sind entscheidend, damit diese Ehrung unter den bestmöglichen Bedingungen stattfinden kann.</w:t>
      </w:r>
    </w:p>
    <w:p w14:paraId="2CA69AE8" w14:textId="77777777" w:rsidR="00BA5879" w:rsidRPr="00911691" w:rsidRDefault="00CD5A0A" w:rsidP="00C71B44">
      <w:pPr>
        <w:pStyle w:val="Aufzhlungszeichen"/>
        <w:spacing w:after="0" w:line="240" w:lineRule="auto"/>
        <w:rPr>
          <w:rFonts w:cs="Arial"/>
          <w:sz w:val="22"/>
        </w:rPr>
      </w:pPr>
      <w:r w:rsidRPr="00911691">
        <w:rPr>
          <w:rFonts w:cs="Arial"/>
          <w:sz w:val="22"/>
        </w:rPr>
        <w:t>Swiss Moto stellt auf seiner Website eine eigene Informationsseite zur Verfügung. Diese dient als zentrale Quelle für aktuelle Informationen zum Ablauf des Tages, zur Route, zu den Zeiten sowie zu allfälligen Anpassungen. Ein QR-Code, der direkt auf diese Seite führt, kann in die offizielle Kommunikation integriert werden.</w:t>
      </w:r>
    </w:p>
    <w:p w14:paraId="0E918389" w14:textId="77777777" w:rsidR="00BA5879" w:rsidRPr="00911691" w:rsidRDefault="00CD5A0A" w:rsidP="004543A7">
      <w:pPr>
        <w:pStyle w:val="Aufzhlungszeichen"/>
        <w:spacing w:after="120" w:line="240" w:lineRule="auto"/>
        <w:ind w:left="357" w:hanging="357"/>
        <w:rPr>
          <w:rFonts w:cs="Arial"/>
          <w:sz w:val="22"/>
        </w:rPr>
      </w:pPr>
      <w:r w:rsidRPr="00911691">
        <w:rPr>
          <w:rFonts w:cs="Arial"/>
          <w:sz w:val="22"/>
        </w:rPr>
        <w:t>Ergänzend wird eine WhatsApp-Gruppe für praktische Informationen und mögliche kurzfristige Anpassungen eingerichtet, insbesondere für die Begleitung des Konvois.</w:t>
      </w:r>
    </w:p>
    <w:p w14:paraId="7F6FDCA8" w14:textId="77777777" w:rsidR="00BA5879" w:rsidRPr="00911691" w:rsidRDefault="00CD5A0A" w:rsidP="00C71B44">
      <w:pPr>
        <w:spacing w:after="0" w:line="240" w:lineRule="auto"/>
        <w:rPr>
          <w:rFonts w:cs="Arial"/>
          <w:sz w:val="22"/>
        </w:rPr>
      </w:pPr>
      <w:r w:rsidRPr="00911691">
        <w:rPr>
          <w:rFonts w:cs="Arial"/>
          <w:b/>
          <w:sz w:val="22"/>
        </w:rPr>
        <w:t>Eine Ehrung im Sinne von Jacques</w:t>
      </w:r>
    </w:p>
    <w:p w14:paraId="01711A96" w14:textId="77777777" w:rsidR="00BA5879" w:rsidRPr="00911691" w:rsidRDefault="00CD5A0A" w:rsidP="00C71B44">
      <w:pPr>
        <w:spacing w:after="0" w:line="240" w:lineRule="auto"/>
        <w:rPr>
          <w:rFonts w:cs="Arial"/>
          <w:sz w:val="22"/>
        </w:rPr>
      </w:pPr>
      <w:r w:rsidRPr="00911691">
        <w:rPr>
          <w:rFonts w:cs="Arial"/>
          <w:sz w:val="22"/>
        </w:rPr>
        <w:t>Swiss Moto dankt der Familie von Jacques Cornu für ihr Vertrauen, dem TCS Training Center Lignières für die Unterstützung sowie allen Personen, die an der Vorbereitung dieser Ehrung beteiligt sind.</w:t>
      </w:r>
    </w:p>
    <w:p w14:paraId="6B15A237" w14:textId="77777777" w:rsidR="00BA5879" w:rsidRDefault="00CD5A0A" w:rsidP="00C71B44">
      <w:pPr>
        <w:spacing w:after="0" w:line="240" w:lineRule="auto"/>
        <w:rPr>
          <w:rFonts w:cs="Arial"/>
          <w:sz w:val="22"/>
        </w:rPr>
      </w:pPr>
      <w:r w:rsidRPr="00911691">
        <w:rPr>
          <w:rFonts w:cs="Arial"/>
          <w:sz w:val="22"/>
        </w:rPr>
        <w:t xml:space="preserve">Wir laden alle Motorradfahrerinnen und Motorradfahrer, die Jacques die letzte Ehre erweisen möchten, ein, </w:t>
      </w:r>
      <w:proofErr w:type="gramStart"/>
      <w:r w:rsidRPr="00911691">
        <w:rPr>
          <w:rFonts w:cs="Arial"/>
          <w:sz w:val="22"/>
        </w:rPr>
        <w:t>an</w:t>
      </w:r>
      <w:proofErr w:type="gramEnd"/>
      <w:r w:rsidRPr="00911691">
        <w:rPr>
          <w:rFonts w:cs="Arial"/>
          <w:sz w:val="22"/>
        </w:rPr>
        <w:t xml:space="preserve"> dieser Gedenkausfahrt teilzunehmen - in einem Geist des </w:t>
      </w:r>
      <w:proofErr w:type="spellStart"/>
      <w:r w:rsidRPr="00911691">
        <w:rPr>
          <w:rFonts w:cs="Arial"/>
          <w:sz w:val="22"/>
        </w:rPr>
        <w:t>Respekts</w:t>
      </w:r>
      <w:proofErr w:type="spellEnd"/>
      <w:r w:rsidRPr="00911691">
        <w:rPr>
          <w:rFonts w:cs="Arial"/>
          <w:sz w:val="22"/>
        </w:rPr>
        <w:t xml:space="preserve">, der </w:t>
      </w:r>
      <w:proofErr w:type="spellStart"/>
      <w:r w:rsidRPr="00911691">
        <w:rPr>
          <w:rFonts w:cs="Arial"/>
          <w:sz w:val="22"/>
        </w:rPr>
        <w:t>Anerkennung</w:t>
      </w:r>
      <w:proofErr w:type="spellEnd"/>
      <w:r w:rsidRPr="00911691">
        <w:rPr>
          <w:rFonts w:cs="Arial"/>
          <w:sz w:val="22"/>
        </w:rPr>
        <w:t xml:space="preserve"> und der </w:t>
      </w:r>
      <w:proofErr w:type="spellStart"/>
      <w:r w:rsidRPr="00911691">
        <w:rPr>
          <w:rFonts w:cs="Arial"/>
          <w:sz w:val="22"/>
        </w:rPr>
        <w:t>Solidarität</w:t>
      </w:r>
      <w:proofErr w:type="spellEnd"/>
      <w:r w:rsidRPr="00911691">
        <w:rPr>
          <w:rFonts w:cs="Arial"/>
          <w:sz w:val="22"/>
        </w:rPr>
        <w:t>.</w:t>
      </w:r>
    </w:p>
    <w:p w14:paraId="4201E6FA" w14:textId="77777777" w:rsidR="00F04CAB" w:rsidRPr="00911691" w:rsidRDefault="00F04CAB" w:rsidP="00C71B44">
      <w:pPr>
        <w:spacing w:after="0" w:line="240" w:lineRule="auto"/>
        <w:rPr>
          <w:rFonts w:cs="Arial"/>
          <w:sz w:val="22"/>
        </w:rPr>
      </w:pPr>
    </w:p>
    <w:p w14:paraId="37FCFAE3" w14:textId="77777777" w:rsidR="00BA5879" w:rsidRDefault="00CD5A0A" w:rsidP="00C71B44">
      <w:pPr>
        <w:spacing w:after="0" w:line="240" w:lineRule="auto"/>
        <w:rPr>
          <w:rFonts w:cs="Arial"/>
          <w:b/>
          <w:sz w:val="22"/>
        </w:rPr>
      </w:pPr>
      <w:r w:rsidRPr="00911691">
        <w:rPr>
          <w:rFonts w:cs="Arial"/>
          <w:b/>
          <w:sz w:val="22"/>
        </w:rPr>
        <w:t xml:space="preserve">Swiss Moto &amp; TCS Training Center </w:t>
      </w:r>
      <w:proofErr w:type="spellStart"/>
      <w:r w:rsidRPr="00911691">
        <w:rPr>
          <w:rFonts w:cs="Arial"/>
          <w:b/>
          <w:sz w:val="22"/>
        </w:rPr>
        <w:t>Lignières</w:t>
      </w:r>
      <w:proofErr w:type="spellEnd"/>
    </w:p>
    <w:p w14:paraId="4D0B246C" w14:textId="77777777" w:rsidR="00F04CAB" w:rsidRDefault="00F04CAB" w:rsidP="00C71B44">
      <w:pPr>
        <w:spacing w:after="0" w:line="240" w:lineRule="auto"/>
        <w:rPr>
          <w:rFonts w:cs="Arial"/>
          <w:b/>
          <w:sz w:val="22"/>
        </w:rPr>
      </w:pPr>
    </w:p>
    <w:p w14:paraId="55FD8251" w14:textId="77777777" w:rsidR="00F04CAB" w:rsidRDefault="00F04CAB" w:rsidP="00C71B44">
      <w:pPr>
        <w:spacing w:after="0" w:line="240" w:lineRule="auto"/>
        <w:rPr>
          <w:rFonts w:cs="Arial"/>
          <w:b/>
          <w:sz w:val="22"/>
        </w:rPr>
      </w:pPr>
    </w:p>
    <w:p w14:paraId="5516EDDB" w14:textId="77777777" w:rsidR="00F04CAB" w:rsidRDefault="00F04CAB" w:rsidP="00C71B44">
      <w:pPr>
        <w:spacing w:after="0" w:line="240" w:lineRule="auto"/>
        <w:rPr>
          <w:rFonts w:cs="Arial"/>
          <w:b/>
          <w:sz w:val="22"/>
        </w:rPr>
      </w:pPr>
    </w:p>
    <w:p w14:paraId="51A3C800" w14:textId="77777777" w:rsidR="00F04CAB" w:rsidRDefault="00F04CAB" w:rsidP="00C71B44">
      <w:pPr>
        <w:spacing w:after="0" w:line="240" w:lineRule="auto"/>
        <w:rPr>
          <w:rFonts w:cs="Arial"/>
          <w:b/>
          <w:sz w:val="22"/>
        </w:rPr>
      </w:pPr>
    </w:p>
    <w:p w14:paraId="15A3CBE1" w14:textId="77777777" w:rsidR="00F04CAB" w:rsidRPr="00911691" w:rsidRDefault="00F04CAB" w:rsidP="00C71B44">
      <w:pPr>
        <w:spacing w:after="0" w:line="240" w:lineRule="auto"/>
        <w:rPr>
          <w:rFonts w:cs="Arial"/>
          <w:sz w:val="22"/>
        </w:rPr>
      </w:pPr>
    </w:p>
    <w:p w14:paraId="50899875" w14:textId="77777777" w:rsidR="00F04CAB" w:rsidRDefault="00F04CAB" w:rsidP="00C71B44">
      <w:pPr>
        <w:spacing w:after="0" w:line="240" w:lineRule="auto"/>
        <w:rPr>
          <w:rFonts w:cs="Arial"/>
          <w:b/>
          <w:sz w:val="22"/>
        </w:rPr>
      </w:pPr>
    </w:p>
    <w:p w14:paraId="1C9C1CD1" w14:textId="77777777" w:rsidR="00E13BF0" w:rsidRPr="00F5657C" w:rsidRDefault="00E13BF0" w:rsidP="00E13BF0">
      <w:pPr>
        <w:spacing w:after="0" w:line="240" w:lineRule="auto"/>
        <w:rPr>
          <w:b/>
          <w:bCs/>
          <w:lang w:val="de-CH"/>
        </w:rPr>
      </w:pPr>
      <w:r w:rsidRPr="00F5657C">
        <w:rPr>
          <w:b/>
          <w:bCs/>
          <w:lang w:val="de-CH"/>
        </w:rPr>
        <w:t>__________________________________________</w:t>
      </w:r>
    </w:p>
    <w:p w14:paraId="313D9026" w14:textId="77777777" w:rsidR="00F04CAB" w:rsidRDefault="00F04CAB" w:rsidP="00C71B44">
      <w:pPr>
        <w:spacing w:after="0" w:line="240" w:lineRule="auto"/>
        <w:rPr>
          <w:rFonts w:cs="Arial"/>
          <w:b/>
          <w:sz w:val="22"/>
        </w:rPr>
      </w:pPr>
    </w:p>
    <w:p w14:paraId="30A72D9D" w14:textId="49AA9C5E" w:rsidR="00BA5879" w:rsidRPr="00911691" w:rsidRDefault="00CD5A0A" w:rsidP="00F04CAB">
      <w:pPr>
        <w:spacing w:after="120" w:line="240" w:lineRule="auto"/>
        <w:rPr>
          <w:rFonts w:cs="Arial"/>
          <w:sz w:val="22"/>
        </w:rPr>
      </w:pPr>
      <w:proofErr w:type="spellStart"/>
      <w:r w:rsidRPr="00911691">
        <w:rPr>
          <w:rFonts w:cs="Arial"/>
          <w:b/>
          <w:sz w:val="22"/>
        </w:rPr>
        <w:t>Medienkontakt</w:t>
      </w:r>
      <w:proofErr w:type="spellEnd"/>
    </w:p>
    <w:p w14:paraId="188DA067" w14:textId="77777777" w:rsidR="00BA5879" w:rsidRPr="00F04CAB" w:rsidRDefault="00CD5A0A" w:rsidP="00C71B44">
      <w:pPr>
        <w:spacing w:after="0" w:line="240" w:lineRule="auto"/>
        <w:rPr>
          <w:rFonts w:cs="Arial"/>
          <w:b/>
          <w:bCs/>
          <w:sz w:val="22"/>
        </w:rPr>
      </w:pPr>
      <w:r w:rsidRPr="00F04CAB">
        <w:rPr>
          <w:rFonts w:cs="Arial"/>
          <w:b/>
          <w:bCs/>
          <w:sz w:val="22"/>
        </w:rPr>
        <w:t>Swiss Moto</w:t>
      </w:r>
    </w:p>
    <w:p w14:paraId="0C4F4405" w14:textId="77777777" w:rsidR="00BA5879" w:rsidRPr="00911691" w:rsidRDefault="00CD5A0A" w:rsidP="00C71B44">
      <w:pPr>
        <w:spacing w:after="0" w:line="240" w:lineRule="auto"/>
        <w:rPr>
          <w:rFonts w:cs="Arial"/>
          <w:sz w:val="22"/>
        </w:rPr>
      </w:pPr>
      <w:r w:rsidRPr="00911691">
        <w:rPr>
          <w:rFonts w:cs="Arial"/>
          <w:sz w:val="22"/>
        </w:rPr>
        <w:t>Rolf Enz</w:t>
      </w:r>
    </w:p>
    <w:p w14:paraId="57F13AEC" w14:textId="77777777" w:rsidR="00BA5879" w:rsidRPr="00911691" w:rsidRDefault="00CD5A0A" w:rsidP="00C71B44">
      <w:pPr>
        <w:spacing w:after="0" w:line="240" w:lineRule="auto"/>
        <w:rPr>
          <w:rFonts w:cs="Arial"/>
          <w:sz w:val="22"/>
        </w:rPr>
      </w:pPr>
      <w:r w:rsidRPr="00911691">
        <w:rPr>
          <w:rFonts w:cs="Arial"/>
          <w:sz w:val="22"/>
        </w:rPr>
        <w:t>CEO / Head of Sports</w:t>
      </w:r>
    </w:p>
    <w:p w14:paraId="5C6E5808" w14:textId="77777777" w:rsidR="00BA5879" w:rsidRPr="00911691" w:rsidRDefault="00CD5A0A" w:rsidP="00C71B44">
      <w:pPr>
        <w:spacing w:after="0" w:line="240" w:lineRule="auto"/>
        <w:rPr>
          <w:rFonts w:cs="Arial"/>
          <w:sz w:val="22"/>
        </w:rPr>
      </w:pPr>
      <w:r w:rsidRPr="00911691">
        <w:rPr>
          <w:rFonts w:cs="Arial"/>
          <w:sz w:val="22"/>
        </w:rPr>
        <w:t>Tel. +41 32 628 20 20</w:t>
      </w:r>
    </w:p>
    <w:p w14:paraId="1034251E" w14:textId="67DB44EA" w:rsidR="00BA5879" w:rsidRDefault="00CD5A0A" w:rsidP="00C71B44">
      <w:pPr>
        <w:spacing w:after="0" w:line="240" w:lineRule="auto"/>
        <w:rPr>
          <w:rFonts w:cs="Arial"/>
          <w:sz w:val="22"/>
        </w:rPr>
      </w:pPr>
      <w:r w:rsidRPr="00911691">
        <w:rPr>
          <w:rFonts w:cs="Arial"/>
          <w:sz w:val="22"/>
        </w:rPr>
        <w:t xml:space="preserve">E-Mail: </w:t>
      </w:r>
      <w:hyperlink r:id="rId11" w:history="1">
        <w:r w:rsidR="00E13BF0" w:rsidRPr="00932EFF">
          <w:rPr>
            <w:rStyle w:val="Hyperlink"/>
            <w:rFonts w:cs="Arial"/>
            <w:sz w:val="22"/>
          </w:rPr>
          <w:t>media@swissmoto.org</w:t>
        </w:r>
      </w:hyperlink>
    </w:p>
    <w:p w14:paraId="3B80AD31" w14:textId="5968C622" w:rsidR="00BA5879" w:rsidRDefault="00E13BF0" w:rsidP="00F04CAB">
      <w:pPr>
        <w:spacing w:after="120" w:line="240" w:lineRule="auto"/>
        <w:rPr>
          <w:rFonts w:cs="Arial"/>
          <w:sz w:val="22"/>
        </w:rPr>
      </w:pPr>
      <w:hyperlink r:id="rId12" w:history="1">
        <w:r w:rsidRPr="00932EFF">
          <w:rPr>
            <w:rStyle w:val="Hyperlink"/>
            <w:rFonts w:cs="Arial"/>
            <w:sz w:val="22"/>
          </w:rPr>
          <w:t>www.swissmoto.org</w:t>
        </w:r>
      </w:hyperlink>
    </w:p>
    <w:p w14:paraId="4FB062C1" w14:textId="77777777" w:rsidR="00E13BF0" w:rsidRPr="00911691" w:rsidRDefault="00E13BF0" w:rsidP="00F04CAB">
      <w:pPr>
        <w:spacing w:after="120" w:line="240" w:lineRule="auto"/>
        <w:rPr>
          <w:rFonts w:cs="Arial"/>
          <w:sz w:val="22"/>
        </w:rPr>
      </w:pPr>
    </w:p>
    <w:p w14:paraId="5280FA9B" w14:textId="77777777" w:rsidR="00BA5879" w:rsidRPr="00911691" w:rsidRDefault="00CD5A0A" w:rsidP="00C71B44">
      <w:pPr>
        <w:spacing w:after="0" w:line="240" w:lineRule="auto"/>
        <w:rPr>
          <w:rFonts w:cs="Arial"/>
          <w:sz w:val="22"/>
        </w:rPr>
      </w:pPr>
      <w:r w:rsidRPr="00911691">
        <w:rPr>
          <w:rFonts w:cs="Arial"/>
          <w:b/>
          <w:sz w:val="22"/>
        </w:rPr>
        <w:t>Weitere Informationen</w:t>
      </w:r>
    </w:p>
    <w:p w14:paraId="391AE2ED" w14:textId="77777777" w:rsidR="00BA5879" w:rsidRPr="00911691" w:rsidRDefault="00CD5A0A" w:rsidP="00E13BF0">
      <w:pPr>
        <w:spacing w:after="120" w:line="240" w:lineRule="auto"/>
        <w:rPr>
          <w:rFonts w:cs="Arial"/>
          <w:sz w:val="22"/>
        </w:rPr>
      </w:pPr>
      <w:r w:rsidRPr="00911691">
        <w:rPr>
          <w:rFonts w:cs="Arial"/>
          <w:sz w:val="22"/>
        </w:rPr>
        <w:t>Aktuelle Informationen zum Ablauf des Tages, zur Route und zu allfälligen Anpassungen werden auf der Website von Swiss Moto veröffentlicht.</w:t>
      </w:r>
    </w:p>
    <w:p w14:paraId="57807709" w14:textId="77777777" w:rsidR="00BA5879" w:rsidRPr="00911691" w:rsidRDefault="00CD5A0A" w:rsidP="00C71B44">
      <w:pPr>
        <w:spacing w:after="0" w:line="240" w:lineRule="auto"/>
        <w:rPr>
          <w:rFonts w:cs="Arial"/>
          <w:sz w:val="22"/>
        </w:rPr>
      </w:pPr>
      <w:r w:rsidRPr="00911691">
        <w:rPr>
          <w:rFonts w:cs="Arial"/>
          <w:b/>
          <w:sz w:val="22"/>
        </w:rPr>
        <w:t>Fotos / Bildmaterial</w:t>
      </w:r>
    </w:p>
    <w:p w14:paraId="76638569" w14:textId="77777777" w:rsidR="00BA5879" w:rsidRDefault="00CD5A0A" w:rsidP="00C71B44">
      <w:pPr>
        <w:spacing w:after="0" w:line="240" w:lineRule="auto"/>
        <w:rPr>
          <w:rFonts w:cs="Arial"/>
          <w:sz w:val="22"/>
        </w:rPr>
      </w:pPr>
      <w:r w:rsidRPr="00911691">
        <w:rPr>
          <w:rFonts w:cs="Arial"/>
          <w:sz w:val="22"/>
        </w:rPr>
        <w:t xml:space="preserve">Ein offizielles Bildmotiv der Ehrung steht den Medien zur Verfügung. Bitte bei der </w:t>
      </w:r>
      <w:proofErr w:type="spellStart"/>
      <w:r w:rsidRPr="00911691">
        <w:rPr>
          <w:rFonts w:cs="Arial"/>
          <w:sz w:val="22"/>
        </w:rPr>
        <w:t>Verwendung</w:t>
      </w:r>
      <w:proofErr w:type="spellEnd"/>
      <w:r w:rsidRPr="00911691">
        <w:rPr>
          <w:rFonts w:cs="Arial"/>
          <w:sz w:val="22"/>
        </w:rPr>
        <w:t xml:space="preserve"> die </w:t>
      </w:r>
      <w:proofErr w:type="spellStart"/>
      <w:r w:rsidRPr="00911691">
        <w:rPr>
          <w:rFonts w:cs="Arial"/>
          <w:sz w:val="22"/>
        </w:rPr>
        <w:t>angegebene</w:t>
      </w:r>
      <w:proofErr w:type="spellEnd"/>
      <w:r w:rsidRPr="00911691">
        <w:rPr>
          <w:rFonts w:cs="Arial"/>
          <w:sz w:val="22"/>
        </w:rPr>
        <w:t xml:space="preserve"> Quelle </w:t>
      </w:r>
      <w:proofErr w:type="spellStart"/>
      <w:r w:rsidRPr="00911691">
        <w:rPr>
          <w:rFonts w:cs="Arial"/>
          <w:sz w:val="22"/>
        </w:rPr>
        <w:t>nennen</w:t>
      </w:r>
      <w:proofErr w:type="spellEnd"/>
      <w:r w:rsidRPr="00911691">
        <w:rPr>
          <w:rFonts w:cs="Arial"/>
          <w:sz w:val="22"/>
        </w:rPr>
        <w:t>.</w:t>
      </w:r>
    </w:p>
    <w:p w14:paraId="765F7504" w14:textId="77777777" w:rsidR="00E13BF0" w:rsidRDefault="00E13BF0" w:rsidP="00C71B44">
      <w:pPr>
        <w:spacing w:after="0" w:line="240" w:lineRule="auto"/>
        <w:rPr>
          <w:rFonts w:cs="Arial"/>
          <w:sz w:val="22"/>
        </w:rPr>
      </w:pPr>
    </w:p>
    <w:p w14:paraId="081E938E" w14:textId="77777777" w:rsidR="00E13BF0" w:rsidRPr="009563CF" w:rsidRDefault="00E13BF0" w:rsidP="00E13BF0">
      <w:pPr>
        <w:spacing w:after="0" w:line="240" w:lineRule="auto"/>
        <w:rPr>
          <w:b/>
          <w:bCs/>
          <w:lang w:val="fr-CH"/>
        </w:rPr>
      </w:pPr>
      <w:r w:rsidRPr="009563CF">
        <w:rPr>
          <w:b/>
          <w:bCs/>
          <w:lang w:val="fr-CH"/>
        </w:rPr>
        <w:t>__________________________________________</w:t>
      </w:r>
    </w:p>
    <w:p w14:paraId="27CD400A" w14:textId="15149E20" w:rsidR="00E13BF0" w:rsidRPr="00911691" w:rsidRDefault="00F5657C" w:rsidP="00C71B44">
      <w:pPr>
        <w:spacing w:after="0" w:line="240" w:lineRule="auto"/>
        <w:rPr>
          <w:rFonts w:cs="Arial"/>
          <w:sz w:val="22"/>
        </w:rPr>
      </w:pPr>
      <w:r>
        <w:rPr>
          <w:noProof/>
        </w:rPr>
        <w:drawing>
          <wp:anchor distT="0" distB="0" distL="114300" distR="114300" simplePos="0" relativeHeight="251658240" behindDoc="0" locked="0" layoutInCell="1" allowOverlap="1" wp14:anchorId="5302E6E6" wp14:editId="6F1C390E">
            <wp:simplePos x="0" y="0"/>
            <wp:positionH relativeFrom="column">
              <wp:posOffset>255270</wp:posOffset>
            </wp:positionH>
            <wp:positionV relativeFrom="paragraph">
              <wp:posOffset>448310</wp:posOffset>
            </wp:positionV>
            <wp:extent cx="5753100" cy="4312920"/>
            <wp:effectExtent l="0" t="0" r="0" b="0"/>
            <wp:wrapNone/>
            <wp:docPr id="11447950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795024" name="Grafik 1"/>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3100" cy="4312920"/>
                    </a:xfrm>
                    <a:prstGeom prst="rect">
                      <a:avLst/>
                    </a:prstGeom>
                    <a:noFill/>
                    <a:ln>
                      <a:noFill/>
                    </a:ln>
                  </pic:spPr>
                </pic:pic>
              </a:graphicData>
            </a:graphic>
          </wp:anchor>
        </w:drawing>
      </w:r>
    </w:p>
    <w:sectPr w:rsidR="00E13BF0" w:rsidRPr="00911691" w:rsidSect="00034616">
      <w:headerReference w:type="default" r:id="rId14"/>
      <w:pgSz w:w="12240" w:h="15840"/>
      <w:pgMar w:top="964" w:right="1134" w:bottom="96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17992" w14:textId="77777777" w:rsidR="00CD5A0A" w:rsidRDefault="00CD5A0A">
      <w:pPr>
        <w:spacing w:after="0" w:line="240" w:lineRule="auto"/>
      </w:pPr>
      <w:r>
        <w:separator/>
      </w:r>
    </w:p>
  </w:endnote>
  <w:endnote w:type="continuationSeparator" w:id="0">
    <w:p w14:paraId="30011A2D" w14:textId="77777777" w:rsidR="00CD5A0A" w:rsidRDefault="00CD5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7531D" w14:textId="77777777" w:rsidR="00CD5A0A" w:rsidRDefault="00CD5A0A">
      <w:pPr>
        <w:spacing w:after="0" w:line="240" w:lineRule="auto"/>
      </w:pPr>
      <w:r>
        <w:separator/>
      </w:r>
    </w:p>
  </w:footnote>
  <w:footnote w:type="continuationSeparator" w:id="0">
    <w:p w14:paraId="0B1AFEE0" w14:textId="77777777" w:rsidR="00CD5A0A" w:rsidRDefault="00CD5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A31A4" w14:textId="377AC15D" w:rsidR="00654D8C" w:rsidRDefault="00074093">
    <w:pPr>
      <w:pStyle w:val="Kopfzeile"/>
    </w:pPr>
    <w:r>
      <w:rPr>
        <w:noProof/>
      </w:rPr>
      <w:drawing>
        <wp:anchor distT="0" distB="0" distL="114300" distR="114300" simplePos="0" relativeHeight="251661312" behindDoc="0" locked="0" layoutInCell="1" allowOverlap="1" wp14:anchorId="7B58D550" wp14:editId="2F6A3EF3">
          <wp:simplePos x="0" y="0"/>
          <wp:positionH relativeFrom="column">
            <wp:posOffset>4786297</wp:posOffset>
          </wp:positionH>
          <wp:positionV relativeFrom="paragraph">
            <wp:posOffset>-207363</wp:posOffset>
          </wp:positionV>
          <wp:extent cx="636108" cy="619594"/>
          <wp:effectExtent l="0" t="0" r="0" b="9525"/>
          <wp:wrapNone/>
          <wp:docPr id="63700744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007445" name="Grafik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41682" cy="625023"/>
                  </a:xfrm>
                  <a:prstGeom prst="rect">
                    <a:avLst/>
                  </a:prstGeom>
                </pic:spPr>
              </pic:pic>
            </a:graphicData>
          </a:graphic>
          <wp14:sizeRelH relativeFrom="margin">
            <wp14:pctWidth>0</wp14:pctWidth>
          </wp14:sizeRelH>
          <wp14:sizeRelV relativeFrom="margin">
            <wp14:pctHeight>0</wp14:pctHeight>
          </wp14:sizeRelV>
        </wp:anchor>
      </w:drawing>
    </w:r>
    <w:r w:rsidR="008E0F1C">
      <w:rPr>
        <w:rFonts w:eastAsia="Times New Roman"/>
        <w:noProof/>
      </w:rPr>
      <w:drawing>
        <wp:anchor distT="0" distB="0" distL="114300" distR="114300" simplePos="0" relativeHeight="251659264" behindDoc="1" locked="0" layoutInCell="1" allowOverlap="1" wp14:anchorId="32456E38" wp14:editId="16157A0C">
          <wp:simplePos x="0" y="0"/>
          <wp:positionH relativeFrom="page">
            <wp:posOffset>-87086</wp:posOffset>
          </wp:positionH>
          <wp:positionV relativeFrom="paragraph">
            <wp:posOffset>-558800</wp:posOffset>
          </wp:positionV>
          <wp:extent cx="7881043" cy="10144760"/>
          <wp:effectExtent l="0" t="0" r="5715" b="8890"/>
          <wp:wrapNone/>
          <wp:docPr id="287247529" name="Grafik 1" descr="Ein Bild, das Text, Screenshot, Schrif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450030" name="Grafik 1" descr="Ein Bild, das Text, Screenshot, Schrift, Design enthält.&#10;&#10;Automatisch generierte Beschreibun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7897069" cy="10165389"/>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16cid:durableId="149950522">
    <w:abstractNumId w:val="8"/>
  </w:num>
  <w:num w:numId="2" w16cid:durableId="2032759780">
    <w:abstractNumId w:val="6"/>
  </w:num>
  <w:num w:numId="3" w16cid:durableId="1124277971">
    <w:abstractNumId w:val="5"/>
  </w:num>
  <w:num w:numId="4" w16cid:durableId="207955434">
    <w:abstractNumId w:val="4"/>
  </w:num>
  <w:num w:numId="5" w16cid:durableId="212162288">
    <w:abstractNumId w:val="7"/>
  </w:num>
  <w:num w:numId="6" w16cid:durableId="162597014">
    <w:abstractNumId w:val="3"/>
  </w:num>
  <w:num w:numId="7" w16cid:durableId="871844225">
    <w:abstractNumId w:val="2"/>
  </w:num>
  <w:num w:numId="8" w16cid:durableId="295449954">
    <w:abstractNumId w:val="1"/>
  </w:num>
  <w:num w:numId="9" w16cid:durableId="576668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74093"/>
    <w:rsid w:val="000E5664"/>
    <w:rsid w:val="0015074B"/>
    <w:rsid w:val="001D496E"/>
    <w:rsid w:val="00250F68"/>
    <w:rsid w:val="0029639D"/>
    <w:rsid w:val="002E51C3"/>
    <w:rsid w:val="00326F90"/>
    <w:rsid w:val="003524D9"/>
    <w:rsid w:val="00376207"/>
    <w:rsid w:val="004543A7"/>
    <w:rsid w:val="005239CE"/>
    <w:rsid w:val="00593E2A"/>
    <w:rsid w:val="00613AC3"/>
    <w:rsid w:val="00654D8C"/>
    <w:rsid w:val="006B2B59"/>
    <w:rsid w:val="008327A1"/>
    <w:rsid w:val="008E0F1C"/>
    <w:rsid w:val="00911691"/>
    <w:rsid w:val="00981A78"/>
    <w:rsid w:val="009B11E6"/>
    <w:rsid w:val="00AA1D8D"/>
    <w:rsid w:val="00AD3090"/>
    <w:rsid w:val="00B47730"/>
    <w:rsid w:val="00B9268D"/>
    <w:rsid w:val="00BA5879"/>
    <w:rsid w:val="00C71B44"/>
    <w:rsid w:val="00CB0664"/>
    <w:rsid w:val="00CD5A0A"/>
    <w:rsid w:val="00D57906"/>
    <w:rsid w:val="00E13BF0"/>
    <w:rsid w:val="00F04CAB"/>
    <w:rsid w:val="00F5657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27FC99"/>
  <w14:defaultImageDpi w14:val="300"/>
  <w15:docId w15:val="{ACEF4DB4-3C2D-4446-B5E8-82BB9564A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13BF0"/>
    <w:rPr>
      <w:rFonts w:ascii="Arial" w:eastAsia="Arial" w:hAnsi="Arial"/>
      <w:sz w:val="21"/>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000000"/>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000000"/>
      <w:sz w:val="24"/>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000000"/>
      <w:spacing w:val="5"/>
      <w:kern w:val="28"/>
      <w:sz w:val="36"/>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Absatz-Standardschriftart"/>
    <w:uiPriority w:val="99"/>
    <w:unhideWhenUsed/>
    <w:rsid w:val="00E13BF0"/>
    <w:rPr>
      <w:color w:val="0000FF" w:themeColor="hyperlink"/>
      <w:u w:val="single"/>
    </w:rPr>
  </w:style>
  <w:style w:type="character" w:styleId="NichtaufgelsteErwhnung">
    <w:name w:val="Unresolved Mention"/>
    <w:basedOn w:val="Absatz-Standardschriftart"/>
    <w:uiPriority w:val="99"/>
    <w:semiHidden/>
    <w:unhideWhenUsed/>
    <w:rsid w:val="00E13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wissmoto.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dia@swissmoto.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cid:4b758c54-4d06-4b61-84e3-1e97b4c6b7b4@CHEP278.PROD.OUTLOOK.COM" TargetMode="External"/><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03412F773725E44BD805D73D031B0C2" ma:contentTypeVersion="16" ma:contentTypeDescription="Ein neues Dokument erstellen." ma:contentTypeScope="" ma:versionID="c6f7a0e4ab5c56926bfa61bc26e74824">
  <xsd:schema xmlns:xsd="http://www.w3.org/2001/XMLSchema" xmlns:xs="http://www.w3.org/2001/XMLSchema" xmlns:p="http://schemas.microsoft.com/office/2006/metadata/properties" xmlns:ns2="d2374894-cdaa-490c-9be2-5a93798bed03" xmlns:ns3="70b3d138-4433-49c1-b1b0-22cb9eb8cfcd" targetNamespace="http://schemas.microsoft.com/office/2006/metadata/properties" ma:root="true" ma:fieldsID="786b49ec52b66fefbbde7a489f6e4995" ns2:_="" ns3:_="">
    <xsd:import namespace="d2374894-cdaa-490c-9be2-5a93798bed03"/>
    <xsd:import namespace="70b3d138-4433-49c1-b1b0-22cb9eb8cf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374894-cdaa-490c-9be2-5a93798bed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69387b22-efce-43ca-b461-5ef54f287c1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b3d138-4433-49c1-b1b0-22cb9eb8cfc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b199875-0cf4-48c1-a6e3-e1755e9fdc9b}" ma:internalName="TaxCatchAll" ma:showField="CatchAllData" ma:web="70b3d138-4433-49c1-b1b0-22cb9eb8cfc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2374894-cdaa-490c-9be2-5a93798bed03">
      <Terms xmlns="http://schemas.microsoft.com/office/infopath/2007/PartnerControls"/>
    </lcf76f155ced4ddcb4097134ff3c332f>
    <TaxCatchAll xmlns="70b3d138-4433-49c1-b1b0-22cb9eb8cfc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9EE2B-1F2D-4406-81D9-AA788755E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374894-cdaa-490c-9be2-5a93798bed03"/>
    <ds:schemaRef ds:uri="70b3d138-4433-49c1-b1b0-22cb9eb8cf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F1C4C3-376C-40C5-917F-DAF64B356458}">
  <ds:schemaRefs>
    <ds:schemaRef ds:uri="http://schemas.microsoft.com/office/2006/metadata/properties"/>
    <ds:schemaRef ds:uri="http://schemas.microsoft.com/office/infopath/2007/PartnerControls"/>
    <ds:schemaRef ds:uri="d2374894-cdaa-490c-9be2-5a93798bed03"/>
    <ds:schemaRef ds:uri="70b3d138-4433-49c1-b1b0-22cb9eb8cfcd"/>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6B3C98A0-5791-47DC-8CC8-3B96032758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732</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Rolf Enz</cp:lastModifiedBy>
  <cp:revision>23</cp:revision>
  <dcterms:created xsi:type="dcterms:W3CDTF">2026-06-04T07:54:00Z</dcterms:created>
  <dcterms:modified xsi:type="dcterms:W3CDTF">2026-06-04T09:56:00Z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0x010100303412F773725E44BD805D73D031B0C2</vt:lpwstr>
  </property>
  <property fmtid="{D5CDD505-2E9C-101B-9397-08002B2CF9AE}" pid="3" name="MediaServiceImageTags">
    <vt:lpwstr/>
  </property>
</Properties>
</file>